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B05518" w14:textId="77777777" w:rsidR="00CB4C56" w:rsidRDefault="00000000">
      <w:pPr>
        <w:pStyle w:val="Title"/>
        <w:jc w:val="center"/>
      </w:pPr>
      <w:r>
        <w:t>«DANCE LAND LEGENDARY # 25». Всеукраїнські змагання з сучасних танців</w:t>
      </w:r>
    </w:p>
    <w:p w14:paraId="50BD6371" w14:textId="77777777" w:rsidR="00CB4C56" w:rsidRDefault="00000000">
      <w:pPr>
        <w:spacing w:after="0"/>
        <w:jc w:val="center"/>
      </w:pPr>
      <w:r>
        <w:t>Місто: Запоріжжя</w:t>
      </w:r>
    </w:p>
    <w:p w14:paraId="0C9CCB35" w14:textId="77777777" w:rsidR="00CB4C56" w:rsidRDefault="00000000">
      <w:pPr>
        <w:spacing w:after="240"/>
        <w:jc w:val="center"/>
      </w:pPr>
      <w:r>
        <w:t>31 Січня - 01 Лютого 2026</w:t>
      </w:r>
    </w:p>
    <w:p w14:paraId="762C6BF8" w14:textId="77777777" w:rsidR="00CB4C56" w:rsidRDefault="00000000">
      <w:pPr>
        <w:pStyle w:val="Heading1"/>
        <w:jc w:val="center"/>
      </w:pPr>
      <w:r>
        <w:t>245 Jazz-Funk Дорослі Solo Початківці</w:t>
      </w:r>
    </w:p>
    <w:p w14:paraId="21370062" w14:textId="77777777" w:rsidR="00CB4C56" w:rsidRDefault="00000000">
      <w:pPr>
        <w:pStyle w:val="Heading2"/>
      </w:pPr>
      <w:r>
        <w:t>Фінал</w:t>
      </w:r>
    </w:p>
    <w:p w14:paraId="561669AC" w14:textId="77777777" w:rsidR="00CB4C56" w:rsidRDefault="00000000">
      <w:pPr>
        <w:spacing w:after="0"/>
      </w:pPr>
      <w:r>
        <w:t>Суддівська колегія:</w:t>
      </w:r>
    </w:p>
    <w:p w14:paraId="34E0BC8F" w14:textId="77777777" w:rsidR="00CB4C56" w:rsidRDefault="00000000">
      <w:pPr>
        <w:spacing w:after="0"/>
      </w:pPr>
      <w:r>
        <w:t>A - Марія Chirva (Київ)</w:t>
      </w:r>
    </w:p>
    <w:p w14:paraId="2CAE81F5" w14:textId="77777777" w:rsidR="00CB4C56" w:rsidRDefault="00000000">
      <w:pPr>
        <w:spacing w:after="0"/>
      </w:pPr>
      <w:r>
        <w:t>B - Шаповалова Тетяна</w:t>
      </w:r>
    </w:p>
    <w:p w14:paraId="3DBC5CD6" w14:textId="77777777" w:rsidR="00CB4C56" w:rsidRDefault="00000000">
      <w:pPr>
        <w:spacing w:after="0"/>
      </w:pPr>
      <w:r>
        <w:t>C - Дар`я Алексашина</w:t>
      </w:r>
    </w:p>
    <w:p w14:paraId="7E42467E" w14:textId="77777777" w:rsidR="00CB4C56" w:rsidRDefault="00000000">
      <w:pPr>
        <w:spacing w:after="0"/>
      </w:pPr>
      <w:r>
        <w:t>D - Олена Рубан</w:t>
      </w:r>
    </w:p>
    <w:p w14:paraId="4F975E49" w14:textId="77777777" w:rsidR="00CB4C56" w:rsidRDefault="00000000">
      <w:pPr>
        <w:spacing w:after="0"/>
      </w:pPr>
      <w:r>
        <w:t>E - KATiA (Чернігів)</w:t>
      </w:r>
    </w:p>
    <w:p w14:paraId="7D0902F0" w14:textId="77777777" w:rsidR="00CB4C56" w:rsidRDefault="00000000">
      <w:pPr>
        <w:spacing w:after="0"/>
      </w:pPr>
      <w:r>
        <w:t>F - Альона Міщенко</w:t>
      </w:r>
    </w:p>
    <w:p w14:paraId="5DC2AB05" w14:textId="77777777" w:rsidR="00CB4C56" w:rsidRDefault="00000000">
      <w:pPr>
        <w:spacing w:after="0"/>
      </w:pPr>
      <w:r>
        <w:t>G - Сидорцова Яна</w:t>
      </w:r>
    </w:p>
    <w:p w14:paraId="1027C625" w14:textId="77777777" w:rsidR="00CB4C56" w:rsidRDefault="00CB4C56">
      <w:pPr>
        <w:spacing w:after="120"/>
      </w:pPr>
    </w:p>
    <w:p w14:paraId="60E93F6C" w14:textId="77777777" w:rsidR="00CB4C56" w:rsidRDefault="00000000">
      <w:r>
        <w:t>Результати:</w:t>
      </w:r>
    </w:p>
    <w:p w14:paraId="6F330519" w14:textId="77777777" w:rsidR="00CB4C56" w:rsidRDefault="00000000">
      <w:pPr>
        <w:pStyle w:val="ListNumber"/>
      </w:pPr>
      <w:r>
        <w:t>#253 Кірена Зотова - 1 місце</w:t>
      </w:r>
    </w:p>
    <w:p w14:paraId="13577B62" w14:textId="77777777" w:rsidR="00CB4C56" w:rsidRDefault="00000000">
      <w:pPr>
        <w:pStyle w:val="ListNumber"/>
      </w:pPr>
      <w:r>
        <w:t>#161 Маргарита Хлюстіна - 1 місце</w:t>
      </w:r>
    </w:p>
    <w:p w14:paraId="1E251647" w14:textId="77777777" w:rsidR="00CB4C56" w:rsidRDefault="00000000">
      <w:pPr>
        <w:pStyle w:val="ListNumber"/>
      </w:pPr>
      <w:r>
        <w:t>#374 Єва Івчик - 1 місце</w:t>
      </w:r>
    </w:p>
    <w:p w14:paraId="0FD453B3" w14:textId="77777777" w:rsidR="00CB4C56" w:rsidRDefault="00000000">
      <w:pPr>
        <w:pStyle w:val="ListNumber"/>
      </w:pPr>
      <w:r>
        <w:t>#303 Карина Запорожець - 1 місце</w:t>
      </w:r>
    </w:p>
    <w:p w14:paraId="5F9BAC74" w14:textId="77777777" w:rsidR="00CB4C56" w:rsidRDefault="00000000">
      <w:pPr>
        <w:pStyle w:val="ListNumber"/>
      </w:pPr>
      <w:r>
        <w:t>#200 Анастасія Зінов’єва - 1 місце</w:t>
      </w:r>
    </w:p>
    <w:p w14:paraId="7233C158" w14:textId="77777777" w:rsidR="00CB4C56" w:rsidRDefault="00000000">
      <w:pPr>
        <w:pStyle w:val="ListNumber"/>
      </w:pPr>
      <w:r>
        <w:t>#390 Катерина Маковоз - 1 місце</w:t>
      </w:r>
    </w:p>
    <w:p w14:paraId="468D39B1" w14:textId="77777777" w:rsidR="00CB4C56" w:rsidRDefault="00000000">
      <w:pPr>
        <w:pStyle w:val="ListNumber"/>
      </w:pPr>
      <w:r>
        <w:t>#422 Єва Хлєбнікова - 2 місце</w:t>
      </w:r>
    </w:p>
    <w:p w14:paraId="32EB045B" w14:textId="77777777" w:rsidR="00CB4C56" w:rsidRDefault="00000000">
      <w:pPr>
        <w:pStyle w:val="ListNumber"/>
      </w:pPr>
      <w:r>
        <w:t>#316 Аліса Кузнецова - 2 місце</w:t>
      </w:r>
    </w:p>
    <w:p w14:paraId="7D12F4B7" w14:textId="77777777" w:rsidR="00CB4C56" w:rsidRDefault="00000000">
      <w:pPr>
        <w:pStyle w:val="ListNumber"/>
      </w:pPr>
      <w:r>
        <w:t>#289 Анастасія Білай - 2 місце</w:t>
      </w:r>
    </w:p>
    <w:p w14:paraId="5B4312A1" w14:textId="77777777" w:rsidR="00CB4C56" w:rsidRDefault="00000000">
      <w:pPr>
        <w:pStyle w:val="ListNumber"/>
      </w:pPr>
      <w:r>
        <w:t>#54 Єлизавета Дудецька - 2 місце</w:t>
      </w:r>
    </w:p>
    <w:p w14:paraId="372E97F6" w14:textId="77777777" w:rsidR="00CB4C56" w:rsidRDefault="00000000">
      <w:pPr>
        <w:pStyle w:val="ListNumber"/>
      </w:pPr>
      <w:r>
        <w:t>#52 Крістіна Васіл`єва - 2 місце</w:t>
      </w:r>
    </w:p>
    <w:p w14:paraId="11887A4F" w14:textId="77777777" w:rsidR="00CB4C56" w:rsidRDefault="00000000">
      <w:pPr>
        <w:pStyle w:val="ListNumber"/>
      </w:pPr>
      <w:r>
        <w:t>#278 Анастасія Черновол - 2 місце</w:t>
      </w:r>
    </w:p>
    <w:p w14:paraId="3BC8D62E" w14:textId="77777777" w:rsidR="00CB4C56" w:rsidRDefault="00000000">
      <w:pPr>
        <w:pStyle w:val="ListNumber"/>
      </w:pPr>
      <w:r>
        <w:t>#62 Діана Лучко - 3 місце</w:t>
      </w:r>
    </w:p>
    <w:p w14:paraId="22CD865E" w14:textId="77777777" w:rsidR="00CB4C56" w:rsidRDefault="00000000">
      <w:pPr>
        <w:pStyle w:val="ListNumber"/>
      </w:pPr>
      <w:r>
        <w:t>#336 Софія Свєт - 3 місце</w:t>
      </w:r>
    </w:p>
    <w:p w14:paraId="41A88DF4" w14:textId="77777777" w:rsidR="00CB4C56" w:rsidRDefault="00000000">
      <w:pPr>
        <w:pStyle w:val="ListNumber"/>
      </w:pPr>
      <w:r>
        <w:t>#154 Маргарита Соколовська - 3 місце</w:t>
      </w:r>
    </w:p>
    <w:p w14:paraId="7A5AA041" w14:textId="77777777" w:rsidR="00CB4C56" w:rsidRDefault="00000000">
      <w:pPr>
        <w:pStyle w:val="ListNumber"/>
      </w:pPr>
      <w:r>
        <w:t>#17 Єлизавета Федоренко - 3 місце</w:t>
      </w:r>
    </w:p>
    <w:p w14:paraId="01C2DCEC" w14:textId="77777777" w:rsidR="00CB4C56" w:rsidRDefault="00000000">
      <w:pPr>
        <w:pStyle w:val="ListNumber"/>
      </w:pPr>
      <w:r>
        <w:t>#61 Поліна Лозовенко - 3 місце</w:t>
      </w:r>
    </w:p>
    <w:p w14:paraId="2BA1EE3A" w14:textId="77777777" w:rsidR="00CB4C56" w:rsidRDefault="00CB4C56"/>
    <w:tbl>
      <w:tblPr>
        <w:tblStyle w:val="LightGrid-Accent1"/>
        <w:tblW w:w="0" w:type="auto"/>
        <w:tblLook w:val="04A0" w:firstRow="1" w:lastRow="0" w:firstColumn="1" w:lastColumn="0" w:noHBand="0" w:noVBand="1"/>
      </w:tblPr>
      <w:tblGrid>
        <w:gridCol w:w="1040"/>
        <w:gridCol w:w="1040"/>
        <w:gridCol w:w="1040"/>
        <w:gridCol w:w="1040"/>
        <w:gridCol w:w="1040"/>
        <w:gridCol w:w="1040"/>
        <w:gridCol w:w="1040"/>
        <w:gridCol w:w="1040"/>
        <w:gridCol w:w="1040"/>
      </w:tblGrid>
      <w:tr w:rsidR="00CB4C56" w14:paraId="52FD690F" w14:textId="77777777" w:rsidTr="00CB4C5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7E3CEC27" w14:textId="77777777" w:rsidR="00CB4C56" w:rsidRDefault="00000000">
            <w:pPr>
              <w:jc w:val="center"/>
            </w:pPr>
            <w:r>
              <w:lastRenderedPageBreak/>
              <w:t>№</w:t>
            </w:r>
          </w:p>
        </w:tc>
        <w:tc>
          <w:tcPr>
            <w:tcW w:w="1040" w:type="dxa"/>
          </w:tcPr>
          <w:p w14:paraId="023C9726" w14:textId="77777777" w:rsidR="00CB4C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A</w:t>
            </w:r>
          </w:p>
        </w:tc>
        <w:tc>
          <w:tcPr>
            <w:tcW w:w="1040" w:type="dxa"/>
          </w:tcPr>
          <w:p w14:paraId="697F2D65" w14:textId="77777777" w:rsidR="00CB4C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B</w:t>
            </w:r>
          </w:p>
        </w:tc>
        <w:tc>
          <w:tcPr>
            <w:tcW w:w="1040" w:type="dxa"/>
          </w:tcPr>
          <w:p w14:paraId="4EFD7C6C" w14:textId="77777777" w:rsidR="00CB4C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C</w:t>
            </w:r>
          </w:p>
        </w:tc>
        <w:tc>
          <w:tcPr>
            <w:tcW w:w="1040" w:type="dxa"/>
          </w:tcPr>
          <w:p w14:paraId="6D9B07F5" w14:textId="77777777" w:rsidR="00CB4C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</w:t>
            </w:r>
          </w:p>
        </w:tc>
        <w:tc>
          <w:tcPr>
            <w:tcW w:w="1040" w:type="dxa"/>
          </w:tcPr>
          <w:p w14:paraId="6F8D4234" w14:textId="77777777" w:rsidR="00CB4C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E</w:t>
            </w:r>
          </w:p>
        </w:tc>
        <w:tc>
          <w:tcPr>
            <w:tcW w:w="1040" w:type="dxa"/>
          </w:tcPr>
          <w:p w14:paraId="1931BD01" w14:textId="77777777" w:rsidR="00CB4C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F</w:t>
            </w:r>
          </w:p>
        </w:tc>
        <w:tc>
          <w:tcPr>
            <w:tcW w:w="1040" w:type="dxa"/>
          </w:tcPr>
          <w:p w14:paraId="242C896F" w14:textId="77777777" w:rsidR="00CB4C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G</w:t>
            </w:r>
          </w:p>
        </w:tc>
        <w:tc>
          <w:tcPr>
            <w:tcW w:w="1040" w:type="dxa"/>
          </w:tcPr>
          <w:p w14:paraId="5BA13865" w14:textId="77777777" w:rsidR="00CB4C56" w:rsidRDefault="0000000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Місце</w:t>
            </w:r>
          </w:p>
        </w:tc>
      </w:tr>
      <w:tr w:rsidR="00CB4C56" w14:paraId="0A846C94" w14:textId="77777777" w:rsidTr="00CB4C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EB453A4" w14:textId="77777777" w:rsidR="00CB4C56" w:rsidRDefault="00000000">
            <w:pPr>
              <w:jc w:val="center"/>
            </w:pPr>
            <w:r>
              <w:t>253</w:t>
            </w:r>
          </w:p>
        </w:tc>
        <w:tc>
          <w:tcPr>
            <w:tcW w:w="1040" w:type="dxa"/>
          </w:tcPr>
          <w:p w14:paraId="46F9A9B2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2EFF9D0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B4F8CD5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5DAB35A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21F53CC" w14:textId="22668465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6DE7341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EF85CA8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9075CEA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CB4C56" w14:paraId="2BC3FB88" w14:textId="77777777" w:rsidTr="00CB4C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5462F01" w14:textId="77777777" w:rsidR="00CB4C56" w:rsidRDefault="00000000">
            <w:pPr>
              <w:jc w:val="center"/>
            </w:pPr>
            <w:r>
              <w:t>161</w:t>
            </w:r>
          </w:p>
        </w:tc>
        <w:tc>
          <w:tcPr>
            <w:tcW w:w="1040" w:type="dxa"/>
          </w:tcPr>
          <w:p w14:paraId="4085E68C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BEA50A3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7247DDF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DFD82D7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191601A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12091CC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9861C78" w14:textId="44F998E1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8FF0DDF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CB4C56" w14:paraId="261CCF4A" w14:textId="77777777" w:rsidTr="00CB4C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89549E1" w14:textId="77777777" w:rsidR="00CB4C56" w:rsidRDefault="00000000">
            <w:pPr>
              <w:jc w:val="center"/>
            </w:pPr>
            <w:r>
              <w:t>374</w:t>
            </w:r>
          </w:p>
        </w:tc>
        <w:tc>
          <w:tcPr>
            <w:tcW w:w="1040" w:type="dxa"/>
          </w:tcPr>
          <w:p w14:paraId="323FFC6E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BC3CA92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13F2F3D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003F5B9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2F6ADBF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C746137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7C232E1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026A88C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CB4C56" w14:paraId="00FC3466" w14:textId="77777777" w:rsidTr="00CB4C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3A4907D9" w14:textId="77777777" w:rsidR="00CB4C56" w:rsidRDefault="00000000">
            <w:pPr>
              <w:jc w:val="center"/>
            </w:pPr>
            <w:r>
              <w:t>303</w:t>
            </w:r>
          </w:p>
        </w:tc>
        <w:tc>
          <w:tcPr>
            <w:tcW w:w="1040" w:type="dxa"/>
          </w:tcPr>
          <w:p w14:paraId="1EBEF1FE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E564ECE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019EAC8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D50F278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572AA28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AF67BB9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CF55515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ACDB742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CB4C56" w14:paraId="24A5D16F" w14:textId="77777777" w:rsidTr="00CB4C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672E33A" w14:textId="77777777" w:rsidR="00CB4C56" w:rsidRDefault="00000000">
            <w:pPr>
              <w:jc w:val="center"/>
            </w:pPr>
            <w:r>
              <w:t>200</w:t>
            </w:r>
          </w:p>
        </w:tc>
        <w:tc>
          <w:tcPr>
            <w:tcW w:w="1040" w:type="dxa"/>
          </w:tcPr>
          <w:p w14:paraId="60840E6C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52A2F2F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E60F1C4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827E848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E070A91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F2D328B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3F8DE7B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D7BE24F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</w:tr>
      <w:tr w:rsidR="00CB4C56" w14:paraId="42485801" w14:textId="77777777" w:rsidTr="00CB4C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86055E9" w14:textId="77777777" w:rsidR="00CB4C56" w:rsidRDefault="00000000">
            <w:pPr>
              <w:jc w:val="center"/>
            </w:pPr>
            <w:r>
              <w:t>390</w:t>
            </w:r>
          </w:p>
        </w:tc>
        <w:tc>
          <w:tcPr>
            <w:tcW w:w="1040" w:type="dxa"/>
          </w:tcPr>
          <w:p w14:paraId="72CC832A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AD0D2F4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8399550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421DA28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1BAFDEE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DAC85A6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E902A9D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BBFA5CC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</w:tr>
      <w:tr w:rsidR="00CB4C56" w14:paraId="0B2C8AB0" w14:textId="77777777" w:rsidTr="00CB4C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6C64F07B" w14:textId="77777777" w:rsidR="00CB4C56" w:rsidRDefault="00000000">
            <w:pPr>
              <w:jc w:val="center"/>
            </w:pPr>
            <w:r>
              <w:t>422</w:t>
            </w:r>
          </w:p>
        </w:tc>
        <w:tc>
          <w:tcPr>
            <w:tcW w:w="1040" w:type="dxa"/>
          </w:tcPr>
          <w:p w14:paraId="776AA1E1" w14:textId="37E6D9E8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0D1370A" w14:textId="453EC9D5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5394FAE" w14:textId="4E89E08D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2B27FE9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4E1BBE1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2F15CFD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08933DE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5A97C34F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CB4C56" w14:paraId="4837CAE6" w14:textId="77777777" w:rsidTr="00CB4C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6D1455F" w14:textId="77777777" w:rsidR="00CB4C56" w:rsidRDefault="00000000">
            <w:pPr>
              <w:jc w:val="center"/>
            </w:pPr>
            <w:r>
              <w:t>316</w:t>
            </w:r>
          </w:p>
        </w:tc>
        <w:tc>
          <w:tcPr>
            <w:tcW w:w="1040" w:type="dxa"/>
          </w:tcPr>
          <w:p w14:paraId="655F39A2" w14:textId="16BD4150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132D9D1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6DAD1DC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3B1C1D5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0565EB37" w14:textId="33C80B06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1FD4093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BA30597" w14:textId="06827714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81A68EB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CB4C56" w14:paraId="581B132E" w14:textId="77777777" w:rsidTr="00CB4C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1F6FB6FE" w14:textId="77777777" w:rsidR="00CB4C56" w:rsidRDefault="00000000">
            <w:pPr>
              <w:jc w:val="center"/>
            </w:pPr>
            <w:r>
              <w:t>289</w:t>
            </w:r>
          </w:p>
        </w:tc>
        <w:tc>
          <w:tcPr>
            <w:tcW w:w="1040" w:type="dxa"/>
          </w:tcPr>
          <w:p w14:paraId="1BCBF528" w14:textId="7C5C9AA4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A88D2EC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6E10AE4E" w14:textId="70FC3E94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0FBC8DF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655C118" w14:textId="5DF64B65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2DD8465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72CE5E4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07C3572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CB4C56" w14:paraId="05A93252" w14:textId="77777777" w:rsidTr="00CB4C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1BBB177" w14:textId="77777777" w:rsidR="00CB4C56" w:rsidRDefault="00000000">
            <w:pPr>
              <w:jc w:val="center"/>
            </w:pPr>
            <w:r>
              <w:t>54</w:t>
            </w:r>
          </w:p>
        </w:tc>
        <w:tc>
          <w:tcPr>
            <w:tcW w:w="1040" w:type="dxa"/>
          </w:tcPr>
          <w:p w14:paraId="3893EF55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E516633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3CA6F98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827F57A" w14:textId="2C4E43C3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00152AA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DCD1BA6" w14:textId="427B929F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0AA8B9F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9BAFDD9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CB4C56" w14:paraId="1A1F725A" w14:textId="77777777" w:rsidTr="00CB4C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6FC3384" w14:textId="77777777" w:rsidR="00CB4C56" w:rsidRDefault="00000000">
            <w:pPr>
              <w:jc w:val="center"/>
            </w:pPr>
            <w:r>
              <w:t>52</w:t>
            </w:r>
          </w:p>
        </w:tc>
        <w:tc>
          <w:tcPr>
            <w:tcW w:w="1040" w:type="dxa"/>
          </w:tcPr>
          <w:p w14:paraId="5451283B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881365A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200EE926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7131119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3183D210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91E6B88" w14:textId="43F48C21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F101155" w14:textId="6C8B3F8F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675A3F2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</w:tr>
      <w:tr w:rsidR="00CB4C56" w14:paraId="535939AB" w14:textId="77777777" w:rsidTr="00CB4C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4372AEDA" w14:textId="77777777" w:rsidR="00CB4C56" w:rsidRDefault="00000000">
            <w:pPr>
              <w:jc w:val="center"/>
            </w:pPr>
            <w:r>
              <w:t>278</w:t>
            </w:r>
          </w:p>
        </w:tc>
        <w:tc>
          <w:tcPr>
            <w:tcW w:w="1040" w:type="dxa"/>
          </w:tcPr>
          <w:p w14:paraId="21AAB7F7" w14:textId="199DC40E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D603F3F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067166C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DD41276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BD521EA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A830153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ED6959C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9364DF4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</w:tr>
      <w:tr w:rsidR="00CB4C56" w14:paraId="71D6D7DB" w14:textId="77777777" w:rsidTr="00CB4C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21063F85" w14:textId="77777777" w:rsidR="00CB4C56" w:rsidRDefault="00000000">
            <w:pPr>
              <w:jc w:val="center"/>
            </w:pPr>
            <w:r>
              <w:t>62</w:t>
            </w:r>
          </w:p>
        </w:tc>
        <w:tc>
          <w:tcPr>
            <w:tcW w:w="1040" w:type="dxa"/>
          </w:tcPr>
          <w:p w14:paraId="07BFA876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5EAE73DB" w14:textId="758578A9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59F9337" w14:textId="7F55034B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5DF8C15" w14:textId="06F625D6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C0DD912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1A4D6068" w14:textId="68BDEFF3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5783998" w14:textId="14BC5EE6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0463E75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CB4C56" w14:paraId="692D6D2C" w14:textId="77777777" w:rsidTr="00CB4C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A23E617" w14:textId="77777777" w:rsidR="00CB4C56" w:rsidRDefault="00000000">
            <w:pPr>
              <w:jc w:val="center"/>
            </w:pPr>
            <w:r>
              <w:t>336</w:t>
            </w:r>
          </w:p>
        </w:tc>
        <w:tc>
          <w:tcPr>
            <w:tcW w:w="1040" w:type="dxa"/>
          </w:tcPr>
          <w:p w14:paraId="2E3EF22C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FDD5874" w14:textId="7984D30E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9972525" w14:textId="114400B0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678CF77" w14:textId="0864D119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3BBC59A" w14:textId="533DDC7C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5984F5B" w14:textId="4DA328D7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4F29288E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7905A8E6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CB4C56" w14:paraId="470D15A9" w14:textId="77777777" w:rsidTr="00CB4C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0EC2274D" w14:textId="77777777" w:rsidR="00CB4C56" w:rsidRDefault="00000000">
            <w:pPr>
              <w:jc w:val="center"/>
            </w:pPr>
            <w:r>
              <w:t>154</w:t>
            </w:r>
          </w:p>
        </w:tc>
        <w:tc>
          <w:tcPr>
            <w:tcW w:w="1040" w:type="dxa"/>
          </w:tcPr>
          <w:p w14:paraId="496A612E" w14:textId="6CAD2B1A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111F01FF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D9C56C5" w14:textId="30A40C98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21B9BA2E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D283EDD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3C00A16A" w14:textId="7DDB904E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7F3D4688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CC7C63D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  <w:tr w:rsidR="00CB4C56" w14:paraId="2C5532BA" w14:textId="77777777" w:rsidTr="00CB4C56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C04C5D7" w14:textId="77777777" w:rsidR="00CB4C56" w:rsidRDefault="00000000">
            <w:pPr>
              <w:jc w:val="center"/>
            </w:pPr>
            <w:r>
              <w:t>17</w:t>
            </w:r>
          </w:p>
        </w:tc>
        <w:tc>
          <w:tcPr>
            <w:tcW w:w="1040" w:type="dxa"/>
          </w:tcPr>
          <w:p w14:paraId="3E26B3F4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6DD2723A" w14:textId="77EAA015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D750C10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4E5C985B" w14:textId="11C671D3" w:rsidR="00CB4C56" w:rsidRDefault="00155DB3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14DAD08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BF3DACF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451DF4F1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2</w:t>
            </w:r>
          </w:p>
        </w:tc>
        <w:tc>
          <w:tcPr>
            <w:tcW w:w="1040" w:type="dxa"/>
          </w:tcPr>
          <w:p w14:paraId="294A8ECE" w14:textId="77777777" w:rsidR="00CB4C56" w:rsidRDefault="00000000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</w:pPr>
            <w:r>
              <w:t>3</w:t>
            </w:r>
          </w:p>
        </w:tc>
      </w:tr>
      <w:tr w:rsidR="00CB4C56" w14:paraId="609B3DB8" w14:textId="77777777" w:rsidTr="00CB4C5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40" w:type="dxa"/>
          </w:tcPr>
          <w:p w14:paraId="5B87E4C2" w14:textId="77777777" w:rsidR="00CB4C56" w:rsidRDefault="00000000">
            <w:pPr>
              <w:jc w:val="center"/>
            </w:pPr>
            <w:r>
              <w:t>61</w:t>
            </w:r>
          </w:p>
        </w:tc>
        <w:tc>
          <w:tcPr>
            <w:tcW w:w="1040" w:type="dxa"/>
          </w:tcPr>
          <w:p w14:paraId="075FC27E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FB51158" w14:textId="528AD28F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6067584D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77B35B36" w14:textId="06740C98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36BF0D45" w14:textId="6D933729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5A6CE436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1</w:t>
            </w:r>
          </w:p>
        </w:tc>
        <w:tc>
          <w:tcPr>
            <w:tcW w:w="1040" w:type="dxa"/>
          </w:tcPr>
          <w:p w14:paraId="1E7BC4C9" w14:textId="07EE0544" w:rsidR="00CB4C56" w:rsidRDefault="00155DB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  <w:tc>
          <w:tcPr>
            <w:tcW w:w="1040" w:type="dxa"/>
          </w:tcPr>
          <w:p w14:paraId="0D390C58" w14:textId="77777777" w:rsidR="00CB4C56" w:rsidRDefault="00000000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3</w:t>
            </w:r>
          </w:p>
        </w:tc>
      </w:tr>
    </w:tbl>
    <w:p w14:paraId="3E9BAD10" w14:textId="77777777" w:rsidR="00CB4C56" w:rsidRDefault="00CB4C56"/>
    <w:sectPr w:rsidR="00CB4C56" w:rsidSect="0003461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2795558">
    <w:abstractNumId w:val="8"/>
  </w:num>
  <w:num w:numId="2" w16cid:durableId="1944485010">
    <w:abstractNumId w:val="6"/>
  </w:num>
  <w:num w:numId="3" w16cid:durableId="929236333">
    <w:abstractNumId w:val="5"/>
  </w:num>
  <w:num w:numId="4" w16cid:durableId="1736472018">
    <w:abstractNumId w:val="4"/>
  </w:num>
  <w:num w:numId="5" w16cid:durableId="736368057">
    <w:abstractNumId w:val="7"/>
  </w:num>
  <w:num w:numId="6" w16cid:durableId="496504112">
    <w:abstractNumId w:val="3"/>
  </w:num>
  <w:num w:numId="7" w16cid:durableId="380860094">
    <w:abstractNumId w:val="2"/>
  </w:num>
  <w:num w:numId="8" w16cid:durableId="1027682703">
    <w:abstractNumId w:val="1"/>
  </w:num>
  <w:num w:numId="9" w16cid:durableId="1528519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155DB3"/>
    <w:rsid w:val="0029639D"/>
    <w:rsid w:val="00326F90"/>
    <w:rsid w:val="00AA1D8D"/>
    <w:rsid w:val="00B47730"/>
    <w:rsid w:val="00CB0664"/>
    <w:rsid w:val="00CB4C56"/>
    <w:rsid w:val="00D4739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FC4691"/>
  <w14:defaultImageDpi w14:val="300"/>
  <w15:docId w15:val="{4A441918-9331-4CE1-8874-BCA934C151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791</Words>
  <Characters>451</Characters>
  <Application>Microsoft Office Word</Application>
  <DocSecurity>0</DocSecurity>
  <Lines>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1240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Mark Tsyrulnyk</cp:lastModifiedBy>
  <cp:revision>2</cp:revision>
  <dcterms:created xsi:type="dcterms:W3CDTF">2013-12-23T23:15:00Z</dcterms:created>
  <dcterms:modified xsi:type="dcterms:W3CDTF">2026-02-04T01:26:00Z</dcterms:modified>
  <cp:category/>
</cp:coreProperties>
</file>